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B588B" w14:textId="17906D95" w:rsidR="003B49E5" w:rsidRPr="00C03282" w:rsidRDefault="00327A7C" w:rsidP="00C03282">
      <w:pPr>
        <w:suppressAutoHyphens/>
        <w:spacing w:after="0" w:line="240" w:lineRule="auto"/>
        <w:jc w:val="both"/>
        <w:rPr>
          <w:rFonts w:ascii="Verdana" w:hAnsi="Verdana"/>
          <w:b/>
          <w:color w:val="000000"/>
          <w:sz w:val="32"/>
        </w:rPr>
      </w:pPr>
      <w:hyperlink w:anchor="Bereaved_Apartments">
        <w:r w:rsidR="003B49E5" w:rsidRPr="00C03282">
          <w:rPr>
            <w:rFonts w:ascii="Verdana" w:hAnsi="Verdana"/>
            <w:b/>
            <w:color w:val="000000"/>
            <w:sz w:val="32"/>
          </w:rPr>
          <w:t>Bereaved Apartments</w:t>
        </w:r>
      </w:hyperlink>
    </w:p>
    <w:p w14:paraId="349B6DAF" w14:textId="77777777" w:rsidR="005E53C0" w:rsidRPr="00C03282" w:rsidRDefault="005E53C0" w:rsidP="00C03282">
      <w:pPr>
        <w:suppressAutoHyphens/>
        <w:spacing w:after="0" w:line="240" w:lineRule="auto"/>
        <w:jc w:val="both"/>
        <w:rPr>
          <w:rFonts w:ascii="Verdana" w:hAnsi="Verdana"/>
          <w:color w:val="000000"/>
          <w:sz w:val="24"/>
        </w:rPr>
      </w:pPr>
      <w:r w:rsidRPr="00C03282">
        <w:rPr>
          <w:rFonts w:ascii="Verdana" w:hAnsi="Verdana"/>
          <w:color w:val="000000"/>
          <w:sz w:val="24"/>
        </w:rPr>
        <w:t>Barbara Kingsolver</w:t>
      </w:r>
    </w:p>
    <w:p w14:paraId="1AC8A16E" w14:textId="77777777" w:rsidR="005E53C0" w:rsidRPr="00C03282" w:rsidRDefault="005E53C0" w:rsidP="00C03282">
      <w:pPr>
        <w:suppressAutoHyphens/>
        <w:spacing w:after="0" w:line="240" w:lineRule="auto"/>
        <w:ind w:firstLine="283"/>
        <w:jc w:val="both"/>
        <w:rPr>
          <w:rFonts w:ascii="Verdana" w:hAnsi="Verdana"/>
          <w:color w:val="000000"/>
          <w:sz w:val="20"/>
        </w:rPr>
      </w:pPr>
    </w:p>
    <w:p w14:paraId="2A50915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BB7871">
        <w:rPr>
          <w:rStyle w:val="2Text"/>
          <w:rFonts w:ascii="Verdana" w:hAnsi="Verdana"/>
          <w:b w:val="0"/>
          <w:bCs w:val="0"/>
          <w:color w:val="000000"/>
          <w:sz w:val="20"/>
        </w:rPr>
        <w:t>T</w:t>
      </w:r>
      <w:r w:rsidRPr="00C03282">
        <w:rPr>
          <w:rStyle w:val="1Text"/>
          <w:rFonts w:ascii="Verdana" w:hAnsi="Verdana"/>
          <w:color w:val="000000"/>
          <w:sz w:val="20"/>
        </w:rPr>
        <w:t>HAT WOMAN</w:t>
      </w:r>
      <w:r w:rsidRPr="00C03282">
        <w:rPr>
          <w:rFonts w:ascii="Verdana" w:hAnsi="Verdana"/>
          <w:color w:val="000000"/>
          <w:sz w:val="20"/>
        </w:rPr>
        <w:t xml:space="preserve"> in the gable-ended house is not all there</w:t>
      </w:r>
      <w:r w:rsidRPr="00C03282">
        <w:rPr>
          <w:rStyle w:val="0Text"/>
          <w:rFonts w:ascii="Verdana" w:hAnsi="Verdana"/>
          <w:color w:val="000000"/>
          <w:sz w:val="20"/>
        </w:rPr>
        <w:t>.</w:t>
      </w:r>
    </w:p>
    <w:p w14:paraId="6FE5271F"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In the beginning there is nothing else for Sulie to think. Her other neighbor, Estelle Berry, who spends a good part of each day picking yellow leaves off her jasmine bushes and looking down the street, comes over and says like it’s Sulie’s fault, “If you ask me it makes the place look slummish. She’s started setting them out on her porch under a door stop, to flap in the breeze.”</w:t>
      </w:r>
    </w:p>
    <w:p w14:paraId="451AD303"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“Well, Mrs. Berry, it’s just notes,” says Sulie. “Maybe it’s notes to the milkman.”</w:t>
      </w:r>
    </w:p>
    <w:p w14:paraId="311DF295"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“Lord in heaven, child, you haven’t lived here long enough to know. It’s not to the milkman, it’s to </w:t>
      </w:r>
      <w:r w:rsidRPr="00C03282">
        <w:rPr>
          <w:rStyle w:val="0Text"/>
          <w:rFonts w:ascii="Verdana" w:hAnsi="Verdana"/>
          <w:color w:val="000000"/>
          <w:sz w:val="20"/>
        </w:rPr>
        <w:t>Him</w:t>
      </w:r>
      <w:r w:rsidRPr="00C03282">
        <w:rPr>
          <w:rFonts w:ascii="Verdana" w:hAnsi="Verdana"/>
          <w:color w:val="000000"/>
          <w:sz w:val="20"/>
        </w:rPr>
        <w:t>.”</w:t>
      </w:r>
    </w:p>
    <w:p w14:paraId="64F00575"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For a dollar Sulie has changed a light bulb for the woman in the gable-ended house, whose name is Nola Rainey, and for free she has knocked down two paper-wasp nests from behind the ivy with a mop handle. In the eyes of the rest of the neighborhood, that is enough. Sulie is on Nola Rainey’s side. But Sulie doesn’t know the woman all that well, and when Estelle says </w:t>
      </w:r>
      <w:r w:rsidRPr="00C03282">
        <w:rPr>
          <w:rStyle w:val="0Text"/>
          <w:rFonts w:ascii="Verdana" w:hAnsi="Verdana"/>
          <w:color w:val="000000"/>
          <w:sz w:val="20"/>
        </w:rPr>
        <w:t>Him</w:t>
      </w:r>
      <w:r w:rsidRPr="00C03282">
        <w:rPr>
          <w:rFonts w:ascii="Verdana" w:hAnsi="Verdana"/>
          <w:color w:val="000000"/>
          <w:sz w:val="20"/>
        </w:rPr>
        <w:t>, Sulie thinks she means Nola is leaving notes to God.</w:t>
      </w:r>
    </w:p>
    <w:p w14:paraId="670E56B5"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So it’s a surprise when, on another day, Estelle knocks on </w:t>
      </w:r>
      <w:bookmarkStart w:id="0" w:name="page149"/>
      <w:bookmarkEnd w:id="0"/>
      <w:r w:rsidRPr="00C03282">
        <w:rPr>
          <w:rFonts w:ascii="Verdana" w:hAnsi="Verdana"/>
          <w:color w:val="000000"/>
          <w:sz w:val="20"/>
        </w:rPr>
        <w:t>Sulie’s door and sticks one of the notes straight into her hand. “This blew over on my jasmines. I won’t tolerate litter on my shrubs,” says Estelle. Her square-hipped figure in beige stretch pants marches away. Sulie reads:</w:t>
      </w:r>
    </w:p>
    <w:p w14:paraId="2C214B9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KNOW WHAT YOU ARE DOING. YOU WILL BE SORRY BY AND BY. EVEN IF THE POLICE DON’T CARE WHAT HAPPENS TO A WIDOW WOMAN. YOU THINK YOU ARE SMART GETTING AWAY WITH PRACTICALLY MURDER SCOT FREE AND YOU THINK I’M BLIND, WELL I’M NOT.</w:t>
      </w:r>
    </w:p>
    <w:p w14:paraId="145E115D"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YOURS TRULY,</w:t>
      </w:r>
    </w:p>
    <w:p w14:paraId="77CCDC0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NOLA RAINEY (MRS. WM.)</w:t>
      </w:r>
    </w:p>
    <w:p w14:paraId="0921B7B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Sulie, who doesn’t have what she would call friends here yet, decides to show the note to Gilbert McClure. She’ll keep an eye out and be on the porch when he comes home from work. Gilbert McClure is the man she shares a house with, in a manner of speaking. It’s divided, the way a house can be split down the middle when a landlord sees how he could get twice the rent for the same piece of pie, and makes it a duplex. </w:t>
      </w:r>
      <w:r w:rsidRPr="00C03282">
        <w:rPr>
          <w:rStyle w:val="0Text"/>
          <w:rFonts w:ascii="Verdana" w:hAnsi="Verdana"/>
          <w:color w:val="000000"/>
          <w:sz w:val="20"/>
        </w:rPr>
        <w:t>There’s doors that go right through between my bedroom and his living room, but they’re nailed shut and painted over</w:t>
      </w:r>
      <w:r w:rsidRPr="00C03282">
        <w:rPr>
          <w:rFonts w:ascii="Verdana" w:hAnsi="Verdana"/>
          <w:color w:val="000000"/>
          <w:sz w:val="20"/>
        </w:rPr>
        <w:t xml:space="preserve">, she writes Aunt Reima. </w:t>
      </w:r>
      <w:r w:rsidRPr="00C03282">
        <w:rPr>
          <w:rStyle w:val="0Text"/>
          <w:rFonts w:ascii="Verdana" w:hAnsi="Verdana"/>
          <w:color w:val="000000"/>
          <w:sz w:val="20"/>
        </w:rPr>
        <w:t>Mr. McClure’s side must have got the real kitchen because mine’s a closet with a hot plate. But it went vice versa on the bathrooms</w:t>
      </w:r>
      <w:r w:rsidRPr="00C03282">
        <w:rPr>
          <w:rFonts w:ascii="Verdana" w:hAnsi="Verdana"/>
          <w:color w:val="000000"/>
          <w:sz w:val="20"/>
        </w:rPr>
        <w:t>. And Aunt Reima writes back that yes she’s heard those called “love’s losts” or some people say “bereaved apartments,” because, she supposes, each one is missing something it once had.</w:t>
      </w:r>
    </w:p>
    <w:p w14:paraId="6D917963"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00EAB49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Gilbert stands at his window, shaded by Nola’s grove of date palms and old cedars, and mixes a gin and tonic. </w:t>
      </w:r>
      <w:r w:rsidRPr="00C03282">
        <w:rPr>
          <w:rStyle w:val="0Text"/>
          <w:rFonts w:ascii="Verdana" w:hAnsi="Verdana"/>
          <w:color w:val="000000"/>
          <w:sz w:val="20"/>
        </w:rPr>
        <w:t>That woman must be sitting on ten thousand, easy, in antiques</w:t>
      </w:r>
      <w:r w:rsidRPr="00C03282">
        <w:rPr>
          <w:rFonts w:ascii="Verdana" w:hAnsi="Verdana"/>
          <w:color w:val="000000"/>
          <w:sz w:val="20"/>
        </w:rPr>
        <w:t xml:space="preserve">. He’s seen plenty </w:t>
      </w:r>
      <w:bookmarkStart w:id="1" w:name="page150"/>
      <w:bookmarkEnd w:id="1"/>
      <w:r w:rsidRPr="00C03282">
        <w:rPr>
          <w:rFonts w:ascii="Verdana" w:hAnsi="Verdana"/>
          <w:color w:val="000000"/>
          <w:sz w:val="20"/>
        </w:rPr>
        <w:t xml:space="preserve">of things go in, and nothing come out. This girl who’s moved in, Suzie or Sukie, has been over there. Inside. But there’s no point in asking; would the child know a Dunand end table if it stood up and talked? She comes from West Virginia. </w:t>
      </w:r>
      <w:r w:rsidRPr="00C03282">
        <w:rPr>
          <w:rStyle w:val="0Text"/>
          <w:rFonts w:ascii="Verdana" w:hAnsi="Verdana"/>
          <w:color w:val="000000"/>
          <w:sz w:val="20"/>
        </w:rPr>
        <w:t>If people are going to live in these beautiful old houses—going to own them—they could trouble themselves to do it right</w:t>
      </w:r>
      <w:r w:rsidRPr="00C03282">
        <w:rPr>
          <w:rFonts w:ascii="Verdana" w:hAnsi="Verdana"/>
          <w:color w:val="000000"/>
          <w:sz w:val="20"/>
        </w:rPr>
        <w:t xml:space="preserve">. Every house in his line of vision was built before 1940, but decked out in postwar picket fences and venetian blinds, like a gorgeous woman going to dinner in a fireman’s jacket. God knows what modern junk they’ve got inside; that’s their problem. And then there is Sukie, who doesn’t put up venetian blinds but India-print bedspreads; apparently the sixties have just arrived in West Virginia. </w:t>
      </w:r>
      <w:r w:rsidRPr="00C03282">
        <w:rPr>
          <w:rStyle w:val="0Text"/>
          <w:rFonts w:ascii="Verdana" w:hAnsi="Verdana"/>
          <w:color w:val="000000"/>
          <w:sz w:val="20"/>
        </w:rPr>
        <w:t>Treasures in Nola’s parlor, he’s willing to bet</w:t>
      </w:r>
      <w:r w:rsidRPr="00C03282">
        <w:rPr>
          <w:rFonts w:ascii="Verdana" w:hAnsi="Verdana"/>
          <w:color w:val="000000"/>
          <w:sz w:val="20"/>
        </w:rPr>
        <w:t>. He stirs his drink with a pencil-thin silver rod, knobbed on the end like a pistol: Prohibition era. The invisible layers of liquid in his glass mix and briefly lose their clarity. Really all he wants is a good look.</w:t>
      </w:r>
    </w:p>
    <w:p w14:paraId="471FC95F"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297D0F4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Style w:val="0Text"/>
          <w:rFonts w:ascii="Verdana" w:hAnsi="Verdana"/>
          <w:color w:val="000000"/>
          <w:sz w:val="20"/>
        </w:rPr>
        <w:t>If your neighbor is actually insane, I think you have a right to know</w:t>
      </w:r>
      <w:r w:rsidRPr="00C03282">
        <w:rPr>
          <w:rFonts w:ascii="Verdana" w:hAnsi="Verdana"/>
          <w:color w:val="000000"/>
          <w:sz w:val="20"/>
        </w:rPr>
        <w:t xml:space="preserve">. Sulie will ask Nola point-blank, she decides. They’re standing in Nola’s living room. Nola seems small among her overstuffed chairs, but she holds herself straight and her white hair is done up in a whorl at the back that stays put. She wears a navy-blue suit with brass buttons and wide </w:t>
      </w:r>
      <w:r w:rsidRPr="00C03282">
        <w:rPr>
          <w:rFonts w:ascii="Verdana" w:hAnsi="Verdana"/>
          <w:color w:val="000000"/>
          <w:sz w:val="20"/>
        </w:rPr>
        <w:lastRenderedPageBreak/>
        <w:t>shoulders, very clean, under a clean apron. She’s been dusting. What she says, when Sulie asks about the notes, is: “He’s broken into my house over two hundred times.”</w:t>
      </w:r>
    </w:p>
    <w:p w14:paraId="3DC05DA7"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Sulie’s arms tingle on the insides. “Who has?”</w:t>
      </w:r>
    </w:p>
    <w:p w14:paraId="17D5AC5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 feather duster twitches in Nola’s hand like a living thing. “Some man,” she says. “Or boy. I haven’t seen him.”</w:t>
      </w:r>
    </w:p>
    <w:p w14:paraId="7B41ECF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Sulie looks at the windows with their rusted-out locks, hidden from the street by heavy foliage, and sees that this would be </w:t>
      </w:r>
      <w:bookmarkStart w:id="2" w:name="page151"/>
      <w:bookmarkEnd w:id="2"/>
      <w:r w:rsidRPr="00C03282">
        <w:rPr>
          <w:rFonts w:ascii="Verdana" w:hAnsi="Verdana"/>
          <w:color w:val="000000"/>
          <w:sz w:val="20"/>
        </w:rPr>
        <w:t>a snap if someone were of a mind. Sulie knows something of breaking and entering. “Have you called the police?”</w:t>
      </w:r>
    </w:p>
    <w:p w14:paraId="2B2D55C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“On more than a dozen occasions,” Nola declares proudly. “They have no interest in the elderly.”</w:t>
      </w:r>
    </w:p>
    <w:p w14:paraId="054102EC"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Sulie says okay she’ll have a cup of tea, when Nola offers it, although it’s a warm day. The dark kitchen is filled with heavy things, left from a time when a woman needed muscles for cooking. Or needed a cook. Nola turns on the fire and it licks the brass kettle. She has to hold the heavy canister on its side and knock her palm against its bottom to free the last black leaves into the tea strainer. </w:t>
      </w:r>
      <w:r w:rsidRPr="00C03282">
        <w:rPr>
          <w:rStyle w:val="0Text"/>
          <w:rFonts w:ascii="Verdana" w:hAnsi="Verdana"/>
          <w:color w:val="000000"/>
          <w:sz w:val="20"/>
        </w:rPr>
        <w:t>It must be hard for her to get to the grocery. I could offer to shop for her, for five bucks or something</w:t>
      </w:r>
      <w:r w:rsidRPr="00C03282">
        <w:rPr>
          <w:rFonts w:ascii="Verdana" w:hAnsi="Verdana"/>
          <w:color w:val="000000"/>
          <w:sz w:val="20"/>
        </w:rPr>
        <w:t>. Sulie realizes it isn’t the money; she’s drawn to Nola for other reasons.</w:t>
      </w:r>
    </w:p>
    <w:p w14:paraId="2A19D7B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They drink warm, weak tea and then Sulie checks the phone, which Nola says has stopped working. It’s just come unplugged. Sulie tries to picture in her mind’s eye, picture him coming through the window, the person who would break into an old woman’s house more than two hundred times.</w:t>
      </w:r>
    </w:p>
    <w:p w14:paraId="3C75B2B1"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“You’re so able,” Nola says. “When I was a girl we never suspected there was any need to know how to fix things.” She laughs at herself, waves a hand in front of her face. “And you can drive a truck. I never learned to drive. My husband said I might slaughter someone’s livestock for them. This was a long way from town once, this was Senator Pie Allen’s ranch.”</w:t>
      </w:r>
    </w:p>
    <w:p w14:paraId="0A550C0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 smiles. “It’s just a pickup. It’s not hard to drive. I haul around my stuff in it. I do odd jobs, clean gutters, that kind of thing.” She doesn’t say what she used to do.</w:t>
      </w:r>
    </w:p>
    <w:p w14:paraId="7BBAB583"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“Oh, I can’t imagine. Do you climb up on the ladders? It must be invigorating.”</w:t>
      </w:r>
    </w:p>
    <w:p w14:paraId="44D26E68"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“Well, I guess so.” Sulie could leave, but Nola seems unwilling to part company. They return to the kitchen to look at Nola’s toaster, which she claims has come unfrazzled near the plug. She </w:t>
      </w:r>
      <w:bookmarkStart w:id="3" w:name="page152"/>
      <w:bookmarkEnd w:id="3"/>
      <w:r w:rsidRPr="00C03282">
        <w:rPr>
          <w:rFonts w:ascii="Verdana" w:hAnsi="Verdana"/>
          <w:color w:val="000000"/>
          <w:sz w:val="20"/>
        </w:rPr>
        <w:t xml:space="preserve">says </w:t>
      </w:r>
      <w:r w:rsidRPr="00C03282">
        <w:rPr>
          <w:rStyle w:val="0Text"/>
          <w:rFonts w:ascii="Verdana" w:hAnsi="Verdana"/>
          <w:color w:val="000000"/>
          <w:sz w:val="20"/>
        </w:rPr>
        <w:t>he</w:t>
      </w:r>
      <w:r w:rsidRPr="00C03282">
        <w:rPr>
          <w:rFonts w:ascii="Verdana" w:hAnsi="Verdana"/>
          <w:color w:val="000000"/>
          <w:sz w:val="20"/>
        </w:rPr>
        <w:t xml:space="preserve"> has been meddling with it. But she doesn’t go to the toaster, she walks straight to the tea canister, opens it, and cries, “Lord help me, he’s stolen all my tea!”</w:t>
      </w:r>
    </w:p>
    <w:p w14:paraId="57E26385"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2310DA0F"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 you have to bear in mind that Nola has been in that house for half a century,” Gilbert explains. “We’ve all been wondering which of the two would fall apart first.”</w:t>
      </w:r>
    </w:p>
    <w:p w14:paraId="588A24C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“It seems like everybody’s mad at her for letting the house run down. Everything on this street’s got to be new-looking and just-so. I bet if you painted your gutters some color other than brown or off-white they’d come lynch you.”</w:t>
      </w:r>
    </w:p>
    <w:p w14:paraId="46B1AA07"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“Just-so-ugly,” he says. “But new-looking, yes.”</w:t>
      </w:r>
    </w:p>
    <w:p w14:paraId="28D4B02D"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They’re on the porch drinking sherry, compliments of Gilbert, who seems in a friendly mood. Sulie sets her glass on the low wall that divides the porch into halves. “Well, what else can Nola do but let it run down?” she persists. “She says she’s got a son someplace but it looks to me like she’s on her own.”</w:t>
      </w:r>
    </w:p>
    <w:p w14:paraId="02777BD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“She could pay somebody to paint her gutters,” Gilbert points out.</w:t>
      </w:r>
    </w:p>
    <w:p w14:paraId="3CD62073"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kind of hinted I’d do it for a good price. I don’t think she’s got much.” Sulie stretches her bare legs, crossing her ankles on the porch railing. Stretching is a habit she’s had since living in a place where there wasn’t room. Since Women’s Correctional. She frees her mass of hair from a rubber band and shakes it off her shoulders, knowing he notices things like that. She wonders if he’s ever lived with a woman without the doors nailed shut.</w:t>
      </w:r>
    </w:p>
    <w:p w14:paraId="7DA7AA9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“So tell me the truth, what magic words did you use to get through the front door?” Gilbert asks. “She’s never let anybody inside before. Not for years.” His back is turned to the gable-ended house and he also, carefully, looks away from Sulie.</w:t>
      </w:r>
    </w:p>
    <w:p w14:paraId="2448CA1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“I didn’t say hardly anything. She was standing up on a stack of boxes commencing to break her neck so I said I’d change the </w:t>
      </w:r>
      <w:bookmarkStart w:id="4" w:name="page153"/>
      <w:bookmarkEnd w:id="4"/>
      <w:r w:rsidRPr="00C03282">
        <w:rPr>
          <w:rFonts w:ascii="Verdana" w:hAnsi="Verdana"/>
          <w:color w:val="000000"/>
          <w:sz w:val="20"/>
        </w:rPr>
        <w:t>porch light for her. And one thing led to another, I guess. She’s got more ladders over in that garage than you can shake a stick at, but not one of them you’d trust your mother on.”</w:t>
      </w:r>
    </w:p>
    <w:p w14:paraId="177D7673"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lastRenderedPageBreak/>
        <w:t>“Is the inside as bad as the outside?”</w:t>
      </w:r>
    </w:p>
    <w:p w14:paraId="4335E60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“Her house? Oh, Lord, on the inside it’s decayed. The plumbing, the light switches, all the kinds of little things that go, you know, in an old place. The sash cords on the windows are rotted out. She raises up a window and ten minutes later, bang, back down it comes.”</w:t>
      </w:r>
    </w:p>
    <w:p w14:paraId="05C77D7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Gilbert touches his mustache lightly, like a pet. “So she thinks this mysterious guy is closing the windows after she’s opened them. And tampering with her light switches.”</w:t>
      </w:r>
    </w:p>
    <w:p w14:paraId="51259BB8"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“Uh-huh. And stealing things, whatever’s run out. Stealing her </w:t>
      </w:r>
      <w:r w:rsidRPr="00C03282">
        <w:rPr>
          <w:rStyle w:val="0Text"/>
          <w:rFonts w:ascii="Verdana" w:hAnsi="Verdana"/>
          <w:color w:val="000000"/>
          <w:sz w:val="20"/>
        </w:rPr>
        <w:t>toilet paper</w:t>
      </w:r>
      <w:r w:rsidRPr="00C03282">
        <w:rPr>
          <w:rFonts w:ascii="Verdana" w:hAnsi="Verdana"/>
          <w:color w:val="000000"/>
          <w:sz w:val="20"/>
        </w:rPr>
        <w:t>. And her tea.”</w:t>
      </w:r>
    </w:p>
    <w:p w14:paraId="2AD3B8FD"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Gilbert looks down the street and laughs to himself.</w:t>
      </w:r>
    </w:p>
    <w:p w14:paraId="176C7EE8"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“But really she’s real respectable other than that. I mean, okay, it seems cuckoo leaving those notes on her porch, but how would you feel if your house was running down? Living in this neighborhood where everybody holds it against you?”</w:t>
      </w:r>
    </w:p>
    <w:p w14:paraId="384D3837"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“Well, Sulie, I understand the dilemma. Believe me. But I don’t think I’d invent a thief to blame my troubles on. I don’t think I’d go quite that far off the deep end.”</w:t>
      </w:r>
    </w:p>
    <w:p w14:paraId="057256B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“It’s not really off the deep end,” Sulie says, looking at her feet. “It could happen. There’s thieves in the world.”</w:t>
      </w:r>
    </w:p>
    <w:p w14:paraId="0E75A84A"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52C5D162"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can’t help the way I was raised. Aunt Reima would take me in a shoe store and try a good new pair on me and leave the old ones sitting on the shelf. Just walk out. I’d keep on thinking of my dirty curled-up shoes back there amongst all the nice ones. Think about somebody finding them</w:t>
      </w:r>
      <w:r w:rsidRPr="00C03282">
        <w:rPr>
          <w:rStyle w:val="0Text"/>
          <w:rFonts w:ascii="Verdana" w:hAnsi="Verdana"/>
          <w:color w:val="000000"/>
          <w:sz w:val="20"/>
        </w:rPr>
        <w:t>.</w:t>
      </w:r>
    </w:p>
    <w:p w14:paraId="09FE86C7"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In front of the bathroom mirror, Sulie is desperate, trying on all her clothes. Everything has specks of paint on it and Gilbert </w:t>
      </w:r>
      <w:bookmarkStart w:id="5" w:name="page154"/>
      <w:bookmarkEnd w:id="5"/>
      <w:r w:rsidRPr="00C03282">
        <w:rPr>
          <w:rFonts w:ascii="Verdana" w:hAnsi="Verdana"/>
          <w:color w:val="000000"/>
          <w:sz w:val="20"/>
        </w:rPr>
        <w:t xml:space="preserve">has invited her to dinner. </w:t>
      </w:r>
      <w:r w:rsidRPr="00C03282">
        <w:rPr>
          <w:rStyle w:val="0Text"/>
          <w:rFonts w:ascii="Verdana" w:hAnsi="Verdana"/>
          <w:color w:val="000000"/>
          <w:sz w:val="20"/>
        </w:rPr>
        <w:t>These are upstanding people here and I have a chance to be who I want because nobody knows what I am. Nobody in Tucson but the parole board</w:t>
      </w:r>
      <w:r w:rsidRPr="00C03282">
        <w:rPr>
          <w:rFonts w:ascii="Verdana" w:hAnsi="Verdana"/>
          <w:color w:val="000000"/>
          <w:sz w:val="20"/>
        </w:rPr>
        <w:t xml:space="preserve">. Seems like he likes her, why would he talk to her otherwise? She doesn’t think he’s all that old. At first she thought he was, with the mustache, but now she thinks it’s like in the black-and-white movies where the men look around fifty but really they’re not. And real handsome. </w:t>
      </w:r>
      <w:r w:rsidRPr="00C03282">
        <w:rPr>
          <w:rStyle w:val="0Text"/>
          <w:rFonts w:ascii="Verdana" w:hAnsi="Verdana"/>
          <w:color w:val="000000"/>
          <w:sz w:val="20"/>
        </w:rPr>
        <w:t>Aunt Reima’s idea of dining out was the Mack’s Steak House kids-eat-free night. Sulie honey, you go over to the buffet table and pile up your plate. Then hang back behind some family until the daddy pays at the register, and then we’ll sit over here at a back booth and we’ll feast</w:t>
      </w:r>
      <w:r w:rsidRPr="00C03282">
        <w:rPr>
          <w:rFonts w:ascii="Verdana" w:hAnsi="Verdana"/>
          <w:color w:val="000000"/>
          <w:sz w:val="20"/>
        </w:rPr>
        <w:t xml:space="preserve">. Well, maybe Gilbert and I have got potential, she thinks, who knows? Life’s an adventure. Starting clean. She brushes her hair, by turns attacking it and then stroking it with remorse. </w:t>
      </w:r>
      <w:r w:rsidRPr="00C03282">
        <w:rPr>
          <w:rStyle w:val="0Text"/>
          <w:rFonts w:ascii="Verdana" w:hAnsi="Verdana"/>
          <w:color w:val="000000"/>
          <w:sz w:val="20"/>
        </w:rPr>
        <w:t>Hey, Miss America. They made such a big deal of her hair, and it was envy; you can’t get a permanent wave in prison</w:t>
      </w:r>
      <w:r w:rsidRPr="00C03282">
        <w:rPr>
          <w:rFonts w:ascii="Verdana" w:hAnsi="Verdana"/>
          <w:color w:val="000000"/>
          <w:sz w:val="20"/>
        </w:rPr>
        <w:t xml:space="preserve">. Of course they are worlds apart. Gilbert has a regular job he goes to, and nice things. He seems reserved, though, whereas she’s outgoing. Well, opposites attract. Between the two of them together maybe they’d make a decent whole person. Sulie laughs. </w:t>
      </w:r>
      <w:r w:rsidRPr="00C03282">
        <w:rPr>
          <w:rStyle w:val="0Text"/>
          <w:rFonts w:ascii="Verdana" w:hAnsi="Verdana"/>
          <w:color w:val="000000"/>
          <w:sz w:val="20"/>
        </w:rPr>
        <w:t>Like our apartments</w:t>
      </w:r>
      <w:r w:rsidRPr="00C03282">
        <w:rPr>
          <w:rFonts w:ascii="Verdana" w:hAnsi="Verdana"/>
          <w:color w:val="000000"/>
          <w:sz w:val="20"/>
        </w:rPr>
        <w:t>.</w:t>
      </w:r>
    </w:p>
    <w:p w14:paraId="04854289"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075624C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She is standing in his door, and beautiful. Her hair flowing over her shoulders is a cloud of natural waves—a Botticelli angel—and she has on a pink short-sleeved sweater he likes very much: 1950 or possibly older, angora, with a floral design in seed pearls. Yes, all right, he can go through with this.</w:t>
      </w:r>
    </w:p>
    <w:p w14:paraId="0ECD2003"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“Grand Hotel,” he says. His arm pulls the air in front of her through the door, pulls her in with it. “I’m at your service. You’ll just have to forgive the fact that there’s no dining room.”</w:t>
      </w:r>
    </w:p>
    <w:p w14:paraId="715EE455" w14:textId="77777777" w:rsidR="00C03282"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She is so precious. “I think I got the dining room,” she says, looking sideways. “Only I sleep in it.”</w:t>
      </w:r>
    </w:p>
    <w:p w14:paraId="6F3604E9" w14:textId="606A93ED" w:rsidR="00C03282" w:rsidRPr="00C03282" w:rsidRDefault="00C03282" w:rsidP="00C03282">
      <w:pPr>
        <w:suppressAutoHyphens/>
        <w:spacing w:after="0" w:line="240" w:lineRule="auto"/>
        <w:ind w:firstLine="283"/>
        <w:jc w:val="both"/>
        <w:rPr>
          <w:rFonts w:ascii="Verdana" w:hAnsi="Verdana"/>
          <w:color w:val="000000"/>
          <w:sz w:val="20"/>
        </w:rPr>
      </w:pPr>
    </w:p>
    <w:p w14:paraId="7A29DD2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stole this sweater</w:t>
      </w:r>
      <w:r w:rsidRPr="00C03282">
        <w:rPr>
          <w:rStyle w:val="0Text"/>
          <w:rFonts w:ascii="Verdana" w:hAnsi="Verdana"/>
          <w:color w:val="000000"/>
          <w:sz w:val="20"/>
        </w:rPr>
        <w:t xml:space="preserve">. She’d forgotten until his eyes came to rest on it. Now she avoids looking at him. </w:t>
      </w:r>
      <w:r w:rsidRPr="00C03282">
        <w:rPr>
          <w:rFonts w:ascii="Verdana" w:hAnsi="Verdana"/>
          <w:color w:val="000000"/>
          <w:sz w:val="20"/>
        </w:rPr>
        <w:t>From a store ten blocks from here called Hearts &amp; Flowers; the price tag said $59 but it was wrong I felt to charge that much for something that had already been owned. Zipped my jacket over it and walked out, thinking how Aunt Reima says: Nine-tenths of successful stealing is believing you’re entitled to what you’ve took. Even now sometimes it’s hard to see it any other way</w:t>
      </w:r>
      <w:r w:rsidRPr="00C03282">
        <w:rPr>
          <w:rStyle w:val="0Text"/>
          <w:rFonts w:ascii="Verdana" w:hAnsi="Verdana"/>
          <w:color w:val="000000"/>
          <w:sz w:val="20"/>
        </w:rPr>
        <w:t>.</w:t>
      </w:r>
    </w:p>
    <w:p w14:paraId="0667496C"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Gilbert’s living room is all antiques. A light orange rug on the floor, a polished wood coffee table, a curved white sofa shaped like a snail. Gilbert watches her look at it all and seems pleased, walking around laying his hand on things, saying, “This is just a copy.” A </w:t>
      </w:r>
      <w:r w:rsidRPr="00C03282">
        <w:rPr>
          <w:rFonts w:ascii="Verdana" w:hAnsi="Verdana"/>
          <w:color w:val="000000"/>
          <w:sz w:val="20"/>
        </w:rPr>
        <w:lastRenderedPageBreak/>
        <w:t>copy of what? she wonders. The tiles around the fireplace are rounded, old-fashioned-looking, orange like the rug. The exact same tiles as her bathroom, but of course, it used to be all one. His walls in here are painted dark purple, like an eggplant. Sulie supposes that purple walls are usual in better homes. It’s hard to believe this is the other half of her own house. That she lives here too.</w:t>
      </w:r>
    </w:p>
    <w:p w14:paraId="43786191"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t>
      </w:r>
      <w:r w:rsidRPr="00C03282">
        <w:rPr>
          <w:rStyle w:val="0Text"/>
          <w:rFonts w:ascii="Verdana" w:hAnsi="Verdana"/>
          <w:color w:val="000000"/>
          <w:sz w:val="20"/>
        </w:rPr>
        <w:t>À l’escargot</w:t>
      </w:r>
      <w:r w:rsidRPr="00C03282">
        <w:rPr>
          <w:rFonts w:ascii="Verdana" w:hAnsi="Verdana"/>
          <w:color w:val="000000"/>
          <w:sz w:val="20"/>
        </w:rPr>
        <w:t>,” he says, evidently meaning the sofa.</w:t>
      </w:r>
    </w:p>
    <w:p w14:paraId="7C43CD6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“It’s nice. It looks brand new.”</w:t>
      </w:r>
    </w:p>
    <w:p w14:paraId="502B6DBD"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“Art Deco, genuine. But it’s watermarked.” He shows her where. “It sat in my ex-wife’s store for eighteen months. If it were perfect it would be worth a few grand, but it’s not, so it ends up here. I’m her charity case.”</w:t>
      </w:r>
    </w:p>
    <w:p w14:paraId="2D1DC19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“You used to be married?”</w:t>
      </w:r>
    </w:p>
    <w:p w14:paraId="699917E5"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“For about ten minutes.” He laughs, waving his hand in front of his face as if he’s clearing away smoke.</w:t>
      </w:r>
    </w:p>
    <w:p w14:paraId="4299C957" w14:textId="77777777" w:rsidR="00C03282"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She stares at the watermarks on the sofa. “If you keep that against the wall, nobody’s going to know.”</w:t>
      </w:r>
    </w:p>
    <w:p w14:paraId="170DCC8F" w14:textId="1D899805" w:rsidR="003B49E5" w:rsidRPr="00C03282" w:rsidRDefault="003B49E5" w:rsidP="00C03282">
      <w:pPr>
        <w:suppressAutoHyphens/>
        <w:spacing w:after="0" w:line="240" w:lineRule="auto"/>
        <w:ind w:firstLine="283"/>
        <w:jc w:val="both"/>
        <w:rPr>
          <w:rFonts w:ascii="Verdana" w:hAnsi="Verdana"/>
          <w:color w:val="000000"/>
          <w:sz w:val="20"/>
        </w:rPr>
      </w:pPr>
    </w:p>
    <w:p w14:paraId="076D4D0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“But it’s not perfect.” He looks straight at her eyes and Sulie is startled by what she sees, and he says again, “Nothing you see here is perfect.”</w:t>
      </w:r>
    </w:p>
    <w:p w14:paraId="0730356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 sits down as though he’s giving up a fight. He looks like an antique himself. Not old, there are no wrinkles around his eyes; he might be thirty-five, forty, not more. But he looks miserable and handsome in an old-fashioned way, leaning back on the sofa looking up at her. He seems left behind by life.</w:t>
      </w:r>
    </w:p>
    <w:p w14:paraId="5F7C49B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“So your ex is in the antique business,” she says, uncomfortably. “And how about yourself?”</w:t>
      </w:r>
    </w:p>
    <w:p w14:paraId="3E24C0E8"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“I </w:t>
      </w:r>
      <w:r w:rsidRPr="00C03282">
        <w:rPr>
          <w:rStyle w:val="0Text"/>
          <w:rFonts w:ascii="Verdana" w:hAnsi="Verdana"/>
          <w:color w:val="000000"/>
          <w:sz w:val="20"/>
        </w:rPr>
        <w:t>know</w:t>
      </w:r>
      <w:r w:rsidRPr="00C03282">
        <w:rPr>
          <w:rFonts w:ascii="Verdana" w:hAnsi="Verdana"/>
          <w:color w:val="000000"/>
          <w:sz w:val="20"/>
        </w:rPr>
        <w:t xml:space="preserve"> the antiques business,” he says. “Better than she does. But I’m not </w:t>
      </w:r>
      <w:r w:rsidRPr="00C03282">
        <w:rPr>
          <w:rStyle w:val="0Text"/>
          <w:rFonts w:ascii="Verdana" w:hAnsi="Verdana"/>
          <w:color w:val="000000"/>
          <w:sz w:val="20"/>
        </w:rPr>
        <w:t>in</w:t>
      </w:r>
      <w:r w:rsidRPr="00C03282">
        <w:rPr>
          <w:rFonts w:ascii="Verdana" w:hAnsi="Verdana"/>
          <w:color w:val="000000"/>
          <w:sz w:val="20"/>
        </w:rPr>
        <w:t xml:space="preserve"> it. Officially I’m now a bookkeeper at a discount carpet warehouse.”</w:t>
      </w:r>
    </w:p>
    <w:p w14:paraId="23094C7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“Oh. Well, that’s important. I’m sure they need their money counted up,”</w:t>
      </w:r>
    </w:p>
    <w:p w14:paraId="36C63B75"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He laughs, springs to his feet, and brings out plates and cloth napkins, serving dinner on the polished coffee table. It’s Chinese order-out, chicken in an orange sauce that matches the carpet. Even so, she sees him watching her fork each time she lifts it. He seems a little nervous about the red wine. Well, it’s true it would stain. They’re sitting on opposite ends of the white </w:t>
      </w:r>
      <w:r w:rsidRPr="00C03282">
        <w:rPr>
          <w:rStyle w:val="0Text"/>
          <w:rFonts w:ascii="Verdana" w:hAnsi="Verdana"/>
          <w:color w:val="000000"/>
          <w:sz w:val="20"/>
        </w:rPr>
        <w:t>l’escargot</w:t>
      </w:r>
      <w:r w:rsidRPr="00C03282">
        <w:rPr>
          <w:rFonts w:ascii="Verdana" w:hAnsi="Verdana"/>
          <w:color w:val="000000"/>
          <w:sz w:val="20"/>
        </w:rPr>
        <w:t>.</w:t>
      </w:r>
    </w:p>
    <w:p w14:paraId="6DE3B80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 raises his glass carefully. “Here’s to neighbors.”</w:t>
      </w:r>
    </w:p>
    <w:p w14:paraId="54175A5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“Mud in your eye,” she says, smiling down at the goblet in her hand. The glass is delicate and old-looking.</w:t>
      </w:r>
    </w:p>
    <w:p w14:paraId="1EF213ED"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“You know,” he says, “you have wonderful hair.”</w:t>
      </w:r>
    </w:p>
    <w:p w14:paraId="47F32DC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don’t bother it, it don’t bother me,” she says.</w:t>
      </w:r>
    </w:p>
    <w:p w14:paraId="573044D2"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“I’m serious.” He squints at her. “I can see you in silk.”</w:t>
      </w:r>
    </w:p>
    <w:p w14:paraId="71CD0D18"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“Oh, Lord,” she says, laughing, “I’d spill something on it.”</w:t>
      </w:r>
    </w:p>
    <w:p w14:paraId="627C45A2"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They look away from each other and she wonders why she is there. “Could I ask you a question?” she says when it’s been too long. “Not to be nosy. But why do you live here? You seem like somebody that could live in a whole house if you wanted to.”</w:t>
      </w:r>
    </w:p>
    <w:p w14:paraId="143347EB" w14:textId="77777777" w:rsidR="00C03282"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“This is a 1929 Meredith bungalow with a Deco fireplace.”</w:t>
      </w:r>
    </w:p>
    <w:p w14:paraId="07E724FA" w14:textId="20CDDA0F" w:rsidR="003B49E5" w:rsidRPr="00C03282" w:rsidRDefault="003B49E5" w:rsidP="00C03282">
      <w:pPr>
        <w:suppressAutoHyphens/>
        <w:spacing w:after="0" w:line="240" w:lineRule="auto"/>
        <w:ind w:firstLine="283"/>
        <w:jc w:val="both"/>
        <w:rPr>
          <w:rFonts w:ascii="Verdana" w:hAnsi="Verdana"/>
          <w:color w:val="000000"/>
          <w:sz w:val="20"/>
        </w:rPr>
      </w:pPr>
    </w:p>
    <w:p w14:paraId="49823DD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“Oh,” she says. She’d driven uptown and down in her secondhand pickup, scouting out </w:t>
      </w:r>
      <w:r w:rsidRPr="00C03282">
        <w:rPr>
          <w:rStyle w:val="1Text"/>
          <w:rFonts w:ascii="Verdana" w:hAnsi="Verdana"/>
          <w:color w:val="000000"/>
          <w:sz w:val="20"/>
        </w:rPr>
        <w:t>FOR RENT</w:t>
      </w:r>
      <w:r w:rsidRPr="00C03282">
        <w:rPr>
          <w:rFonts w:ascii="Verdana" w:hAnsi="Verdana"/>
          <w:color w:val="000000"/>
          <w:sz w:val="20"/>
        </w:rPr>
        <w:t xml:space="preserve"> signs in yards. Looking for something respectable and nothing like what she left behind.</w:t>
      </w:r>
    </w:p>
    <w:p w14:paraId="248B7C0F"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“Do you know how hard it is to find a nice old house in this cowboy boom-town state? One that hasn’t been completely gutted?”</w:t>
      </w:r>
    </w:p>
    <w:p w14:paraId="1623173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guess there’s not too many,” she says. He could move back East, she thinks, they have plenty of old antique stuff back there, but there is his ex-wife, she remembers—there are all the things you can’t know about somebody. The things he can’t know about her.</w:t>
      </w:r>
    </w:p>
    <w:p w14:paraId="5B3DF1D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“I’d move and take that fireplace out of here with me if I could,” he says, glancing at her. “Just take it. The landlord doesn’t know what he’s got.” The color in Sulie’s face deepens.</w:t>
      </w:r>
    </w:p>
    <w:p w14:paraId="7274B287"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“Well, it’s lucky you got this side, with the real living room,” she says. “I don’t think there’s much of anything special on my side. You could come see it, if you wanted to.”</w:t>
      </w:r>
    </w:p>
    <w:p w14:paraId="01F1DFE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lastRenderedPageBreak/>
        <w:t>“I’d like that very much,” he says politely, and she’s embarrassed to think of Gilbert seeing her things. She eats dinner off a cable spool.</w:t>
      </w:r>
    </w:p>
    <w:p w14:paraId="37285CB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“What you could do someday,” she says, “is buy this house from the landlord. You could open it back up and make it one house like it’s supposed to be.” Gilbert just laughs at that.</w:t>
      </w:r>
    </w:p>
    <w:p w14:paraId="227AB01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“Well, anyway you’ve got a lot of nice things,” she says. “It all goes together in here like a magazine house.”</w:t>
      </w:r>
    </w:p>
    <w:p w14:paraId="57C2C67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expect you’ve seen better over at Nola’s,” Gilbert says, looking at her oddly.</w:t>
      </w:r>
    </w:p>
    <w:p w14:paraId="66438D3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She considers. “Well, over there it’s different. It’s an old-lady house. Kind of knickyknacky. It’s amazing how people collect so much stuff over the years.”</w:t>
      </w:r>
    </w:p>
    <w:p w14:paraId="4C85AEE5" w14:textId="77777777" w:rsidR="00C03282"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“Stuff stays around,” he says, twisting the stem of his antique glass in his fingers. “People don’t.”</w:t>
      </w:r>
    </w:p>
    <w:p w14:paraId="06337EAF" w14:textId="0E5ACD61" w:rsidR="003B49E5" w:rsidRPr="00C03282" w:rsidRDefault="003B49E5" w:rsidP="00C03282">
      <w:pPr>
        <w:suppressAutoHyphens/>
        <w:spacing w:after="0" w:line="240" w:lineRule="auto"/>
        <w:ind w:firstLine="283"/>
        <w:jc w:val="both"/>
        <w:rPr>
          <w:rFonts w:ascii="Verdana" w:hAnsi="Verdana"/>
          <w:color w:val="000000"/>
          <w:sz w:val="20"/>
        </w:rPr>
      </w:pPr>
    </w:p>
    <w:p w14:paraId="008FBD52"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It’s quiet again. His ex, Sulie supposes he means. Suddenly he lifts the glass from her hand. The wine is gone, and his head is in her lap. He says, “If you could picture me in another time, when would it be?”</w:t>
      </w:r>
    </w:p>
    <w:p w14:paraId="255E99A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“In a movie, definitely. An old one.”</w:t>
      </w:r>
    </w:p>
    <w:p w14:paraId="393A661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 looks up at her. From this angle, with his Adam’s apple exposed, he looks young. “How old?”</w:t>
      </w:r>
    </w:p>
    <w:p w14:paraId="106BDA23"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don’t know,” she says, afraid of guessing wrong. “One with Greta Garbo.”</w:t>
      </w:r>
    </w:p>
    <w:p w14:paraId="149C350D"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 smiles and closes his eyes. “Bull’s-eye. I was born fifty years too late.”</w:t>
      </w:r>
    </w:p>
    <w:p w14:paraId="47AC006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was born four weeks late,” she says, relaxing too, sensing that whatever she says now he’ll find charming. “Aunt Reima says Mama was about ready to start jumping off tables.”</w:t>
      </w:r>
    </w:p>
    <w:p w14:paraId="2C9735BF"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3FF5B62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He gave her a paperweight, the Golden Gate Bridge in blown glass, worth about sixteen dollars, and she thinks it’s the Hope diamond. </w:t>
      </w:r>
      <w:r w:rsidRPr="00C03282">
        <w:rPr>
          <w:rStyle w:val="0Text"/>
          <w:rFonts w:ascii="Verdana" w:hAnsi="Verdana"/>
          <w:color w:val="000000"/>
          <w:sz w:val="20"/>
        </w:rPr>
        <w:t>Trinkets for the Indians</w:t>
      </w:r>
      <w:r w:rsidRPr="00C03282">
        <w:rPr>
          <w:rFonts w:ascii="Verdana" w:hAnsi="Verdana"/>
          <w:color w:val="000000"/>
          <w:sz w:val="20"/>
        </w:rPr>
        <w:t>, says an ugly voice behind his ear and he knows there is that, he’s charming her to get into Nola’s house, but he likes her, too. In the evenings they sit on the porch drinking gin.</w:t>
      </w:r>
    </w:p>
    <w:p w14:paraId="505ADBB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On Saturday she knocks on his screen door and walks in with a loaf of banana bread, fresh-baked. Her nonchalant generosity takes him by surprise. Possibly it isn’t nonchalant; maybe she’s trying as hard as he is. She needs to please everybody, the gossip next door—Estelle—and of course Nola. Sulie looks mid-twenties and has been around men, almost certainly, but she seems impossibly young. As if, like Sleeping Beauty, she’s missed out on several years of her life.</w:t>
      </w:r>
    </w:p>
    <w:p w14:paraId="48AC4051"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had to share this, it would have gone stale,” she says, and he brings out plates, and tries not to track the course of every crumb she sheds across his rug. In this living room she is mod</w:t>
      </w:r>
      <w:bookmarkStart w:id="6" w:name="page159"/>
      <w:bookmarkEnd w:id="6"/>
      <w:r w:rsidRPr="00C03282">
        <w:rPr>
          <w:rFonts w:ascii="Verdana" w:hAnsi="Verdana"/>
          <w:color w:val="000000"/>
          <w:sz w:val="20"/>
        </w:rPr>
        <w:t>ern and incongruous in jeans and bare feet, long legs swinging over the side of his Deco gondola chair. She does the most surprising things for a living—yard work, cleaning, she’ll even paint a house. Her resourcefulness makes him feel old. But there is something else about her, some kindred thing, an under-handedness he hasn’t named yet.</w:t>
      </w:r>
    </w:p>
    <w:p w14:paraId="132C43C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“How’s your friend,” he asks. “Nola.”</w:t>
      </w:r>
    </w:p>
    <w:p w14:paraId="2431402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“Oh, Lord, it’s a war zone. She’s turning the house upside down, and’s got me to helping her do it. She says she has to find all her precious things and get them up to the attic.”</w:t>
      </w:r>
    </w:p>
    <w:p w14:paraId="1075D7C1"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 attic?” His eyes wander out the window toward the ivy-covered gable.</w:t>
      </w:r>
    </w:p>
    <w:p w14:paraId="13E2CF92"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“She’s got about twenty locks on the door and says </w:t>
      </w:r>
      <w:r w:rsidRPr="00C03282">
        <w:rPr>
          <w:rStyle w:val="1Text"/>
          <w:rFonts w:ascii="Verdana" w:hAnsi="Verdana"/>
          <w:color w:val="000000"/>
          <w:sz w:val="20"/>
        </w:rPr>
        <w:t>HE</w:t>
      </w:r>
      <w:r w:rsidRPr="00C03282">
        <w:rPr>
          <w:rFonts w:ascii="Verdana" w:hAnsi="Verdana"/>
          <w:color w:val="000000"/>
          <w:sz w:val="20"/>
        </w:rPr>
        <w:t xml:space="preserve"> can’t get in there because he hasn’t learned how to pick the locks.”</w:t>
      </w:r>
    </w:p>
    <w:p w14:paraId="7F41E05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Gilbert smiles.</w:t>
      </w:r>
    </w:p>
    <w:p w14:paraId="1D4759D2"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know it’s crazy. But I still feel like I ought to help her. She’s a nice lady, really. Have you noticed how she dresses up? She has the nicest clothes.”</w:t>
      </w:r>
    </w:p>
    <w:p w14:paraId="554D916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Style w:val="0Text"/>
          <w:rFonts w:ascii="Verdana" w:hAnsi="Verdana"/>
          <w:color w:val="000000"/>
          <w:sz w:val="20"/>
        </w:rPr>
        <w:t xml:space="preserve">“I’ve noticed,” he says. </w:t>
      </w:r>
      <w:r w:rsidRPr="00C03282">
        <w:rPr>
          <w:rFonts w:ascii="Verdana" w:hAnsi="Verdana"/>
          <w:color w:val="000000"/>
          <w:sz w:val="20"/>
        </w:rPr>
        <w:t>That pink sweater is what it was. Sulie couldn’t afford that vintage sweater. Bless her little West Virginia heart, she’s a thief</w:t>
      </w:r>
      <w:r w:rsidRPr="00C03282">
        <w:rPr>
          <w:rStyle w:val="0Text"/>
          <w:rFonts w:ascii="Verdana" w:hAnsi="Verdana"/>
          <w:color w:val="000000"/>
          <w:sz w:val="20"/>
        </w:rPr>
        <w:t>.</w:t>
      </w:r>
    </w:p>
    <w:p w14:paraId="1BCFD42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Sulie’s eyes are wide. “Listen, Gilbert, could you help me do one thing? I know you think her house is creepy and you’d have to go inside, but I promise it’ll just take fifteen minutes.”</w:t>
      </w:r>
    </w:p>
    <w:p w14:paraId="0F0B2E7F"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3B036C71"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lastRenderedPageBreak/>
        <w:t xml:space="preserve">She’s standing on a brocade ottoman when they come in, drawing back a curtain, and she turns, steps down, extends her hand. A dark green suit, padded shoulders, her white hair in a neat chignon; not what he expected. A woman keeping her wits about her in a crisis—Lauren Bacall in </w:t>
      </w:r>
      <w:r w:rsidRPr="00C03282">
        <w:rPr>
          <w:rStyle w:val="0Text"/>
          <w:rFonts w:ascii="Verdana" w:hAnsi="Verdana"/>
          <w:color w:val="000000"/>
          <w:sz w:val="20"/>
        </w:rPr>
        <w:t>Key Largo</w:t>
      </w:r>
      <w:r w:rsidRPr="00C03282">
        <w:rPr>
          <w:rFonts w:ascii="Verdana" w:hAnsi="Verdana"/>
          <w:color w:val="000000"/>
          <w:sz w:val="20"/>
        </w:rPr>
        <w:t xml:space="preserve">. Sulie was right, it’s a war zone. Or a zone of terrified anticipation, like a news clip of Galveston before a hurricane. The shelves are </w:t>
      </w:r>
      <w:bookmarkStart w:id="7" w:name="page160"/>
      <w:bookmarkEnd w:id="7"/>
      <w:r w:rsidRPr="00C03282">
        <w:rPr>
          <w:rFonts w:ascii="Verdana" w:hAnsi="Verdana"/>
          <w:color w:val="000000"/>
          <w:sz w:val="20"/>
        </w:rPr>
        <w:t>empty of anything a person might treasure; presumably that’s all packed away in the cardboard boxes stacked against the walls. Just a few lamps and chairs left behind, hodgepodge. He does recognize some value in the furniture—it’s worn, not the feast he was hoping to let his eyes graze on, but pieces originally of good quality. Things that sigh of old wealth. Worth the trip, anyway. He’s had his look.</w:t>
      </w:r>
    </w:p>
    <w:p w14:paraId="0D640EA2"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But they have to sit through chitchat and lemonade, which Nola brings out in a Depression Glass pitcher and glasses. Could be worth some money if there are more glasses packed away. Not in mint condition, though. In mid-sentence Nola stops and reaches out to pick at a chip in the pitcher’s rim.</w:t>
      </w:r>
    </w:p>
    <w:p w14:paraId="52921FB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“Now look what he’s done to that. I could just cry; this was Mama’s.”</w:t>
      </w:r>
    </w:p>
    <w:p w14:paraId="4AD67DAD"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“You can hardly notice it,” Sulie says.</w:t>
      </w:r>
    </w:p>
    <w:p w14:paraId="21A02E6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can’t tell you what my life has been like since he started this.” Nola’s voice rises to a prayerful monotone. “Not a day goes by without him getting in and monkeying with something.”</w:t>
      </w:r>
    </w:p>
    <w:p w14:paraId="192166D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Gilbert drains his unchipped glass and notes the purple glaze on the bottom. Authentic, and valuable. If he held it up to the light he could know its exact worth.</w:t>
      </w:r>
    </w:p>
    <w:p w14:paraId="3171E5EC"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“It would be another story if he just wanted money. But he’s after my precious things.” Nola leans forward and pecks on the pitcher with a fingernail. “Oh, there’s nothing he wouldn’t do. He’s </w:t>
      </w:r>
      <w:r w:rsidRPr="00C03282">
        <w:rPr>
          <w:rStyle w:val="0Text"/>
          <w:rFonts w:ascii="Verdana" w:hAnsi="Verdana"/>
          <w:color w:val="000000"/>
          <w:sz w:val="20"/>
        </w:rPr>
        <w:t>demented</w:t>
      </w:r>
      <w:r w:rsidRPr="00C03282">
        <w:rPr>
          <w:rFonts w:ascii="Verdana" w:hAnsi="Verdana"/>
          <w:color w:val="000000"/>
          <w:sz w:val="20"/>
        </w:rPr>
        <w:t>.”</w:t>
      </w:r>
    </w:p>
    <w:p w14:paraId="798E569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Sulie says gently, “I promised Gilbert this wouldn’t take long,” and Nola’s face changes, she squares her padded shoulders. They follow her into the hallway and bend their knees to lift the box that was too heavy for Sulie alone: leather-bound books. Sulie above and Gilbert below make their way up the narrow stairs like an uncoordinated animal. His heart is pumping hard. Nola stands at the top, small and white-haired, prodding </w:t>
      </w:r>
      <w:bookmarkStart w:id="8" w:name="page161"/>
      <w:bookmarkEnd w:id="8"/>
      <w:r w:rsidRPr="00C03282">
        <w:rPr>
          <w:rFonts w:ascii="Verdana" w:hAnsi="Verdana"/>
          <w:color w:val="000000"/>
          <w:sz w:val="20"/>
        </w:rPr>
        <w:t>keys into locks. Sulie didn’t exaggerate; there are more than twenty locks lining the edge of the door from bottom to top.</w:t>
      </w:r>
    </w:p>
    <w:p w14:paraId="649CC01C"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 hasn’t found a way in here yet,” she says, “but he will, he can pick any lock. He’ll have his holiday in here.” She gives the door a hard tug and it shivers open. Gilbert feels a rush of blood through his knees. It is a wonderland.</w:t>
      </w:r>
    </w:p>
    <w:p w14:paraId="6C82E9A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If he expected bats in Nola’s belfry, what he sees there are rare birds: peacocks, sleek raptors, black satin cormorants. In the furniture alone he recognizes five decades of perfection, and only a small part of it is visible. Cabriole legs turn out like demure ankles under dust skirts; glimpses of ivory-inlaid dresser tops gleam under pyramids of japanned boxes; and Gilbert’s heart is struck with the deepest envy he’s ever known.</w:t>
      </w:r>
    </w:p>
    <w:p w14:paraId="754BAD8C"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734DBF1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“I told you she’d brought all the good stuff up here,” Sulie says, watching his face. Nola has gone downstairs for more small boxes, and Gilbert is walking around touching things in a way that makes Sulie nervous. But she’s pleased, too; she wanted him to see. </w:t>
      </w:r>
      <w:r w:rsidRPr="00C03282">
        <w:rPr>
          <w:rStyle w:val="0Text"/>
          <w:rFonts w:ascii="Verdana" w:hAnsi="Verdana"/>
          <w:color w:val="000000"/>
          <w:sz w:val="20"/>
        </w:rPr>
        <w:t>I’ve never had a friend like her. She’s dignified, more so than somebody like Estelle that just wants to check people’s stuff for brand names behind their backs</w:t>
      </w:r>
      <w:r w:rsidRPr="00C03282">
        <w:rPr>
          <w:rFonts w:ascii="Verdana" w:hAnsi="Verdana"/>
          <w:color w:val="000000"/>
          <w:sz w:val="20"/>
        </w:rPr>
        <w:t xml:space="preserve">. Sulie remembers Estelle Berry’s mouth pronouncing the word “slummish,” her square hips moving away across the lawn toward her jasmine bushes. But Nola has nice things, she and Gilbert know that, even if the outside has gone downhill. </w:t>
      </w:r>
      <w:r w:rsidRPr="00C03282">
        <w:rPr>
          <w:rStyle w:val="0Text"/>
          <w:rFonts w:ascii="Verdana" w:hAnsi="Verdana"/>
          <w:color w:val="000000"/>
          <w:sz w:val="20"/>
        </w:rPr>
        <w:t>I know what it’s like when people look down their nose because you don’t have nice things</w:t>
      </w:r>
      <w:r w:rsidRPr="00C03282">
        <w:rPr>
          <w:rFonts w:ascii="Verdana" w:hAnsi="Verdana"/>
          <w:color w:val="000000"/>
          <w:sz w:val="20"/>
        </w:rPr>
        <w:t>.</w:t>
      </w:r>
    </w:p>
    <w:p w14:paraId="08A85FC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Gilbert lifts a dust cover slowly, the way he might lift a woman’s dress. Sulie shivers.</w:t>
      </w:r>
    </w:p>
    <w:p w14:paraId="1579B083" w14:textId="77777777" w:rsidR="00C03282"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“There’s clothes, too. Come look.” She pulls him by the hand through the narrow avenues between furniture. The racks of dresses march backward through time like a museum display.</w:t>
      </w:r>
    </w:p>
    <w:p w14:paraId="406070E6" w14:textId="3F936AEC" w:rsidR="003B49E5" w:rsidRPr="00C03282" w:rsidRDefault="003B49E5" w:rsidP="00C03282">
      <w:pPr>
        <w:suppressAutoHyphens/>
        <w:spacing w:after="0" w:line="240" w:lineRule="auto"/>
        <w:ind w:firstLine="283"/>
        <w:jc w:val="both"/>
        <w:rPr>
          <w:rFonts w:ascii="Verdana" w:hAnsi="Verdana"/>
          <w:color w:val="000000"/>
          <w:sz w:val="20"/>
        </w:rPr>
      </w:pPr>
    </w:p>
    <w:p w14:paraId="4ED80A8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“She let me try on her wedding dress. It’s here, I’ll show you. You won’t believe what color it is: black. Black velvet, and you know it fit me like a glove? Can you believe she was tall as me at one time in her life?”</w:t>
      </w:r>
    </w:p>
    <w:p w14:paraId="5119019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lastRenderedPageBreak/>
        <w:t>Gilbert, stopped dead, is staring at a hat. Sulie’s seen it before, it’s just a cream-colored ordinary man’s felt hat with a dark purple band. Nola keeps it on a hat block by the north window.</w:t>
      </w:r>
    </w:p>
    <w:p w14:paraId="475EACD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“Gilbert,” Sulie says.</w:t>
      </w:r>
    </w:p>
    <w:p w14:paraId="1619635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Nola is behind her. She walks to Gilbert and takes the hat in both hands, and they both look like they’re in love with the thing. But Nola’s eyes go to a spot under the brim, where the face would be. “My husband wore this on our wedding day.”</w:t>
      </w:r>
    </w:p>
    <w:p w14:paraId="6703B82C"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 bet he looked real good,” Sulie says.</w:t>
      </w:r>
    </w:p>
    <w:p w14:paraId="14BD4E1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 never would wear it again after that, though. He said it was too dapper for a working man.”</w:t>
      </w:r>
    </w:p>
    <w:p w14:paraId="3D69CDF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“You were married in 1925.” Gilbert doesn’t ask, he informs them. Sulie stares. Like a subdued child, Nola hands him the hat and Gilbert turns it over, looks inside, and gives a little nod, as if he’s found something he knew would be there. He says, “Vallon and Argos, World Exposition.” He touches his mustache and settles the hat on his head and it is, really, perfect.</w:t>
      </w:r>
    </w:p>
    <w:p w14:paraId="1F0EDE50"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18736048"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“Did you ever think of selling this, Nola? I know where you could get a hundred dollars for it.” His neck twitches slightly. </w:t>
      </w:r>
      <w:r w:rsidRPr="00C03282">
        <w:rPr>
          <w:rStyle w:val="0Text"/>
          <w:rFonts w:ascii="Verdana" w:hAnsi="Verdana"/>
          <w:color w:val="000000"/>
          <w:sz w:val="20"/>
        </w:rPr>
        <w:t>Fifteen hundred, without even trying</w:t>
      </w:r>
      <w:r w:rsidRPr="00C03282">
        <w:rPr>
          <w:rFonts w:ascii="Verdana" w:hAnsi="Verdana"/>
          <w:color w:val="000000"/>
          <w:sz w:val="20"/>
        </w:rPr>
        <w:t>.</w:t>
      </w:r>
    </w:p>
    <w:p w14:paraId="3CBE8F14" w14:textId="77777777" w:rsidR="00C03282"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Nola, possessed of herself again, takes the hat back and replaces it on the block. She brushes at imaginary dust on its brim, gently, the way she might have preened a lover’s combed head. She turns to face him and says, as if she needs to say it, “I wouldn’t part with this.”</w:t>
      </w:r>
    </w:p>
    <w:p w14:paraId="623CD97B" w14:textId="7583CA9A" w:rsidR="00C03282" w:rsidRPr="00C03282" w:rsidRDefault="00C03282" w:rsidP="00C03282">
      <w:pPr>
        <w:suppressAutoHyphens/>
        <w:spacing w:after="0" w:line="240" w:lineRule="auto"/>
        <w:ind w:firstLine="283"/>
        <w:jc w:val="both"/>
        <w:rPr>
          <w:rFonts w:ascii="Verdana" w:hAnsi="Verdana"/>
          <w:color w:val="000000"/>
          <w:sz w:val="20"/>
        </w:rPr>
      </w:pPr>
    </w:p>
    <w:p w14:paraId="33150A9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 calls through the screen door, “Gilbert, we need your advice.” She’s startled him; she sees him jump before he raises his eyebrows and gets up to let her in. He gives her a kiss on the cheek, not seeming to mind her dirty coveralls.</w:t>
      </w:r>
    </w:p>
    <w:p w14:paraId="53702457"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 problem is, she’s worried about the veneer drying out on some of her tables and things. It’s real hot up there with no ventilation, and she says if you move something from cool to hot and dry it will ruin. Unless you treat it some way.”</w:t>
      </w:r>
    </w:p>
    <w:p w14:paraId="102F039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“She’s right, it will crack all to pieces.” He’s smiling.</w:t>
      </w:r>
    </w:p>
    <w:p w14:paraId="76A94D22"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“Well.” Sulie stands looking at him. “Can’t we help? I know she’s never going to use it again, but it’ll kill her to see it go to wreck and ruin. I went around back just now to empty my trash and she was standing out there holding a dead poinsettia and a teapot. Crying. She said couldn’t I ask you what to do. If she ought to use linseed on it or something.”</w:t>
      </w:r>
    </w:p>
    <w:p w14:paraId="580101A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Style w:val="0Text"/>
          <w:rFonts w:ascii="Verdana" w:hAnsi="Verdana"/>
          <w:color w:val="000000"/>
          <w:sz w:val="20"/>
        </w:rPr>
        <w:t xml:space="preserve">Sulie can’t read Gilbert’s face. </w:t>
      </w:r>
      <w:r w:rsidRPr="00C03282">
        <w:rPr>
          <w:rFonts w:ascii="Verdana" w:hAnsi="Verdana"/>
          <w:color w:val="000000"/>
          <w:sz w:val="20"/>
        </w:rPr>
        <w:t>A dead plant in one hand and the teapot in the other, and she said, You have to understand, dear, that’s all I have; my husband is gone. She looked over here and said, Could you ask the advice of your young man? And I felt so strange, she must think we live together. I said it just looks like that from the outside. Our apartments are completely shut off</w:t>
      </w:r>
      <w:r w:rsidRPr="00C03282">
        <w:rPr>
          <w:rStyle w:val="0Text"/>
          <w:rFonts w:ascii="Verdana" w:hAnsi="Verdana"/>
          <w:color w:val="000000"/>
          <w:sz w:val="20"/>
        </w:rPr>
        <w:t>.</w:t>
      </w:r>
    </w:p>
    <w:p w14:paraId="39A9E1C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“Sure,” Gilbert says, “there’s something you can do, but not necessarily linseed. It depends on the thickness of the veneer, for one thing.” He pauses. “I’d have to see it.”</w:t>
      </w:r>
    </w:p>
    <w:p w14:paraId="45465A6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They knock on Nola’s door and she takes them upstairs, holding her huge key ring in front of her like Diogenes with his lantern searching for an honest man. </w:t>
      </w:r>
      <w:r w:rsidRPr="00C03282">
        <w:rPr>
          <w:rStyle w:val="0Text"/>
          <w:rFonts w:ascii="Verdana" w:hAnsi="Verdana"/>
          <w:color w:val="000000"/>
          <w:sz w:val="20"/>
        </w:rPr>
        <w:t>She must spend her whole life locking and unlocking things</w:t>
      </w:r>
      <w:r w:rsidRPr="00C03282">
        <w:rPr>
          <w:rFonts w:ascii="Verdana" w:hAnsi="Verdana"/>
          <w:color w:val="000000"/>
          <w:sz w:val="20"/>
        </w:rPr>
        <w:t>. When she opens the attic door they’re blasted with heat; it’s like checking the oven.</w:t>
      </w:r>
    </w:p>
    <w:p w14:paraId="37078247"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“The first thing we have to do is get some cross-ventilation, </w:t>
      </w:r>
      <w:bookmarkStart w:id="9" w:name="page164"/>
      <w:bookmarkEnd w:id="9"/>
      <w:r w:rsidRPr="00C03282">
        <w:rPr>
          <w:rFonts w:ascii="Verdana" w:hAnsi="Verdana"/>
          <w:color w:val="000000"/>
          <w:sz w:val="20"/>
        </w:rPr>
        <w:t>so we can breathe,” Gilbert says. He walks across and throws open the north window. “Now we’ll open this one,” he says, dragging open a sash on the south side facing the street. “Now let’s have a look.”</w:t>
      </w:r>
    </w:p>
    <w:p w14:paraId="361DBB9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His mouth turns down, like a doctor’s, as he listens to Nola and examines a coffee table with a leafy pattern inlaid in light and dark woods. Sulie is touched by his concern. He knows everything in the world about antiques. She jots down notes for Nola on an envelope.</w:t>
      </w:r>
    </w:p>
    <w:p w14:paraId="2DB2ECAC"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Before they leave the attic Gilbert closes and locks the front window, brushing at the papery shells of dead flies on the sill. As Sulie and Nola start down the stairs Sulie sees, out of the corner of her eye, an amazing thing. Gilbert goes to the north window, but before he closes it he picks up the hat, holds it between his fingertips out the window, </w:t>
      </w:r>
      <w:r w:rsidRPr="00C03282">
        <w:rPr>
          <w:rFonts w:ascii="Verdana" w:hAnsi="Verdana"/>
          <w:color w:val="000000"/>
          <w:sz w:val="20"/>
        </w:rPr>
        <w:lastRenderedPageBreak/>
        <w:t>and lets it drop. She can only presume it lands two stories below, on the privet hedge behind Nola’s garage.</w:t>
      </w:r>
    </w:p>
    <w:p w14:paraId="442E4146"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3D8AFC83"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Style w:val="0Text"/>
          <w:rFonts w:ascii="Verdana" w:hAnsi="Verdana"/>
          <w:color w:val="000000"/>
          <w:sz w:val="20"/>
        </w:rPr>
        <w:t>Who would I report it to, if I did? Would I have to go to the police as a witness? An accomplice? Me on parole, casting the first stone</w:t>
      </w:r>
      <w:r w:rsidRPr="00C03282">
        <w:rPr>
          <w:rFonts w:ascii="Verdana" w:hAnsi="Verdana"/>
          <w:color w:val="000000"/>
          <w:sz w:val="20"/>
        </w:rPr>
        <w:t>. Sulie knocks on his door that evening, knocks and waits, but there’s no answer. Then she hears them talking over the fence, out back by the garbage cans. She lingers by the bushes near the water meter. Only because she knows it’s there Sulie can see it behind them, in the shrubby dimness behind Nola’s house, nested like a white bird down in the privet hedge.</w:t>
      </w:r>
    </w:p>
    <w:p w14:paraId="1805FE8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“One of my Fiestaware plates, broken right in two,” Nola says, rapping her knuckle on the garbage-can lid on her side of the fence.</w:t>
      </w:r>
    </w:p>
    <w:p w14:paraId="3901C806"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Gilbert is tall and handsome like a man in a movie. His hand rests on the fence. </w:t>
      </w:r>
      <w:r w:rsidRPr="00C03282">
        <w:rPr>
          <w:rStyle w:val="0Text"/>
          <w:rFonts w:ascii="Verdana" w:hAnsi="Verdana"/>
          <w:color w:val="000000"/>
          <w:sz w:val="20"/>
        </w:rPr>
        <w:t>He gave me the Golden Gate Bridge</w:t>
      </w:r>
      <w:r w:rsidRPr="00C03282">
        <w:rPr>
          <w:rFonts w:ascii="Verdana" w:hAnsi="Verdana"/>
          <w:color w:val="000000"/>
          <w:sz w:val="20"/>
        </w:rPr>
        <w:t xml:space="preserve">. The paperweight sits under the lamp beside her bed, a globe of light. </w:t>
      </w:r>
      <w:bookmarkStart w:id="10" w:name="page165"/>
      <w:bookmarkEnd w:id="10"/>
      <w:r w:rsidRPr="00C03282">
        <w:rPr>
          <w:rFonts w:ascii="Verdana" w:hAnsi="Verdana"/>
          <w:color w:val="000000"/>
          <w:sz w:val="20"/>
        </w:rPr>
        <w:t>She can feel the kindness of his hands on her skin as they curled together on the rug. His hands under the soft sweater.</w:t>
      </w:r>
    </w:p>
    <w:p w14:paraId="14635F41"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 knows what’s good, I’ll give him that much,” Nola says. “He goes right for the things I love the most.”</w:t>
      </w:r>
    </w:p>
    <w:p w14:paraId="434A089F"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“It’s like you said,” Gilbert tells her. “He knows how to get at you. He’s demented.”</w:t>
      </w:r>
    </w:p>
    <w:p w14:paraId="0A398498"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It’s exactly what Nola wants to hear. She leans across the fence toward him with tears in her eyes. Her thin hand reaches out and clasps his wrist.</w:t>
      </w:r>
    </w:p>
    <w:p w14:paraId="5BA083F9"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37F3CF9C"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Well I didn’t aim to get caught, I always knew I didn’t want to end up in here, but it’s hard to see who I’m hurting when I do it. The rehab therapist just nodded, trying not to let anything show on her face, and then another woman in the group dragged on her cigarette and flicked pale straight hair out of her eyes and said Honey I can see who I’m hurting, I just don’t give a shit</w:t>
      </w:r>
      <w:r w:rsidRPr="00C03282">
        <w:rPr>
          <w:rStyle w:val="0Text"/>
          <w:rFonts w:ascii="Verdana" w:hAnsi="Verdana"/>
          <w:color w:val="000000"/>
          <w:sz w:val="20"/>
        </w:rPr>
        <w:t>.</w:t>
      </w:r>
    </w:p>
    <w:p w14:paraId="1F705995"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34296EAA"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 has been hired to paint a house on the north side of town, in a younger neighborhood than this one, with fewer old trees. To paint a house sky blue. She’s loading pans and rollers into her truck, ready to leave for work, when her shoulder is touched from behind. It’s Nola, dressed in a green silk blouse, a ragged half slip, and spectator shoes. Her hair straggling down her back is surprisingly long. “Now it’s happened,” she says.</w:t>
      </w:r>
    </w:p>
    <w:p w14:paraId="348738D0"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“What’s happened?”</w:t>
      </w:r>
    </w:p>
    <w:p w14:paraId="429B613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“He’s found his way into the attic.”</w:t>
      </w:r>
    </w:p>
    <w:p w14:paraId="5DEDA37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 feels her neck go red. “How do you know?”</w:t>
      </w:r>
    </w:p>
    <w:p w14:paraId="44392910" w14:textId="77777777" w:rsidR="00C03282"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“Do you remember my husband’s fedora, from our wedding day? It’s gone. It would have been more like him to ruin it some way, but he took it.”</w:t>
      </w:r>
    </w:p>
    <w:p w14:paraId="7C4780F3" w14:textId="239FCAF0" w:rsidR="003B49E5" w:rsidRPr="00C03282" w:rsidRDefault="003B49E5" w:rsidP="00C03282">
      <w:pPr>
        <w:suppressAutoHyphens/>
        <w:spacing w:after="0" w:line="240" w:lineRule="auto"/>
        <w:ind w:firstLine="283"/>
        <w:jc w:val="both"/>
        <w:rPr>
          <w:rFonts w:ascii="Verdana" w:hAnsi="Verdana"/>
          <w:color w:val="000000"/>
          <w:sz w:val="20"/>
        </w:rPr>
      </w:pPr>
    </w:p>
    <w:p w14:paraId="5E2AE89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A cluster of sparrows chatters up in one of Nola’s date palms, fussing over the ripe dates.</w:t>
      </w:r>
    </w:p>
    <w:p w14:paraId="2F2A7121"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“I’m sorry, Nola. I’ve got to go to work right now. When I come back this afternoon I’ll help you look for it.”</w:t>
      </w:r>
    </w:p>
    <w:p w14:paraId="0A42CB45"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Nola ignores her. “He reads my mind,” she says. “That hat had been on my mind. Whatever I’m thinking about, he gets to meddling with. I’m afraid to leave my house now. I’m afraid even to turn my back.”</w:t>
      </w:r>
    </w:p>
    <w:p w14:paraId="3F7CC61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 drives twice around the block, parks, and goes back into her house. She can’t climb ladders today. She sits on her bed with her arms crossed over her stomach and listens to her young man moving around on the other side of the wall.</w:t>
      </w:r>
    </w:p>
    <w:p w14:paraId="30C8711E"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14A8630B"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He keeps it in the lacquered armoire next to the fireplace. During the day he locks the cabinet and carries the key in his pocket, turning it in his fingertips until the brass shines like an icon. At night he wears it, moving quietly between the bedroom and living-room mirrors. Or he opens the cabinet door and just stares, letting the rest of the room go into soft focus. He has never doubted the rightfulness of this; it’s his. He needs it. It is such a completely perfect thing it improves the room. Everything else is perfect by association.</w:t>
      </w:r>
    </w:p>
    <w:p w14:paraId="1AEC59FE"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78451334"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 xml:space="preserve">Sulie was gone so must hear secondhand from Estelle about the two police cars and the ambulance. Evidently Nola called the emergency number complaining of a fluttering </w:t>
      </w:r>
      <w:r w:rsidRPr="00C03282">
        <w:rPr>
          <w:rFonts w:ascii="Verdana" w:hAnsi="Verdana"/>
          <w:color w:val="000000"/>
          <w:sz w:val="20"/>
        </w:rPr>
        <w:lastRenderedPageBreak/>
        <w:t>in her chest and they came in to find her lying in bed, weeping, in a fur hat. She’s in the hospital now.</w:t>
      </w:r>
    </w:p>
    <w:p w14:paraId="0C0DC4EA" w14:textId="77777777" w:rsidR="00C03282"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“They said she’s got a son,” explains Estelle. “Up there someplace, it was either Idaho or Iowa, one. Divorced. They called him and said he’s flying right down.”</w:t>
      </w:r>
    </w:p>
    <w:p w14:paraId="1E401FB8" w14:textId="5FE9166A" w:rsidR="003B49E5" w:rsidRPr="00C03282" w:rsidRDefault="003B49E5" w:rsidP="00C03282">
      <w:pPr>
        <w:suppressAutoHyphens/>
        <w:spacing w:after="0" w:line="240" w:lineRule="auto"/>
        <w:ind w:firstLine="283"/>
        <w:jc w:val="both"/>
        <w:rPr>
          <w:rFonts w:ascii="Verdana" w:hAnsi="Verdana"/>
          <w:color w:val="000000"/>
          <w:sz w:val="20"/>
        </w:rPr>
      </w:pPr>
    </w:p>
    <w:p w14:paraId="1D0D8859"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Sulie’s stomach hurts. “What’s going to happen to her?”</w:t>
      </w:r>
    </w:p>
    <w:p w14:paraId="2B348225"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“Well, I told the police they ought to explain to the son about the condition, you know, of the house, and they said he seemed real understanding. I’m sure he had no idea. As soon as she leaves the hospital, if and when, he’ll put her in a home. It’s the best thing. I guess he’ll clean out the house and maybe they’ll spruce it up and sell it.”</w:t>
      </w:r>
    </w:p>
    <w:p w14:paraId="187187AE"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Estelle and Sulie stare at the house. Around the gable windows, where sparrows are nesting, ivy branches wave like arms under the birds’ slight weight. To Sulie the house looks completely different without Nola in it.</w:t>
      </w:r>
    </w:p>
    <w:p w14:paraId="566EE791" w14:textId="77777777" w:rsidR="003B49E5" w:rsidRPr="00C03282" w:rsidRDefault="003B49E5" w:rsidP="00C03282">
      <w:pPr>
        <w:suppressAutoHyphens/>
        <w:spacing w:after="0" w:line="240" w:lineRule="auto"/>
        <w:ind w:firstLine="283"/>
        <w:jc w:val="both"/>
        <w:rPr>
          <w:rFonts w:ascii="Verdana" w:hAnsi="Verdana"/>
          <w:color w:val="000000"/>
          <w:sz w:val="20"/>
        </w:rPr>
      </w:pPr>
    </w:p>
    <w:p w14:paraId="77B678D8"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 two front windows are shuttered from the inside with plywood, making the house seem blind. Sulie leaves early for her housepainting and comes home late, but still she has to come home. On a Saturday afternoon she sees him coming back from the bus stop. The person coming down the sidewalk toward her, wearing the fedora, is Gilbert. He stops in front of Nola’s blinded house, clicks his heels together, and lightly touches the brim, smiling, holding her eye. Sulie looks away.</w:t>
      </w:r>
    </w:p>
    <w:p w14:paraId="2E46E823" w14:textId="77777777" w:rsidR="003B49E5"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The very night after he’d done it, he talked to her all sweet and innocent. I waited by the water meter because I saw them talking across the fence. Nola with tears in her eyes, reaching over, her hand making a circle around his wrist like a bracelet of bones</w:t>
      </w:r>
      <w:r w:rsidRPr="00C03282">
        <w:rPr>
          <w:rStyle w:val="0Text"/>
          <w:rFonts w:ascii="Verdana" w:hAnsi="Verdana"/>
          <w:color w:val="000000"/>
          <w:sz w:val="20"/>
        </w:rPr>
        <w:t>.</w:t>
      </w:r>
    </w:p>
    <w:p w14:paraId="26214D99" w14:textId="71444F51" w:rsidR="006B503E" w:rsidRPr="00C03282" w:rsidRDefault="003B49E5" w:rsidP="00C03282">
      <w:pPr>
        <w:suppressAutoHyphens/>
        <w:spacing w:after="0" w:line="240" w:lineRule="auto"/>
        <w:ind w:firstLine="283"/>
        <w:jc w:val="both"/>
        <w:rPr>
          <w:rFonts w:ascii="Verdana" w:hAnsi="Verdana"/>
          <w:color w:val="000000"/>
          <w:sz w:val="20"/>
        </w:rPr>
      </w:pPr>
      <w:r w:rsidRPr="00C03282">
        <w:rPr>
          <w:rFonts w:ascii="Verdana" w:hAnsi="Verdana"/>
          <w:color w:val="000000"/>
          <w:sz w:val="20"/>
        </w:rPr>
        <w:t>She will go inside now and put what she needs in boxes. There are places for rent on the north side. The pink beaded sweater she’ll leave on the bathroom tile, folded, weighted down by the glass paperweight. She’ll think about it there, left behind for someone to find. Her own things she’ll take. By the end of the month there will be nothing she cares about in either half of that house.</w:t>
      </w:r>
    </w:p>
    <w:sectPr w:rsidR="006B503E" w:rsidRPr="00C03282" w:rsidSect="00C0328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CFCC" w14:textId="77777777" w:rsidR="00327A7C" w:rsidRDefault="00327A7C" w:rsidP="00C03282">
      <w:pPr>
        <w:spacing w:after="0" w:line="240" w:lineRule="auto"/>
      </w:pPr>
      <w:r>
        <w:separator/>
      </w:r>
    </w:p>
  </w:endnote>
  <w:endnote w:type="continuationSeparator" w:id="0">
    <w:p w14:paraId="09A52BD7" w14:textId="77777777" w:rsidR="00327A7C" w:rsidRDefault="00327A7C" w:rsidP="00C03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2AAAE" w14:textId="77777777" w:rsidR="00C03282" w:rsidRDefault="00C03282" w:rsidP="001355A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E850CFD" w14:textId="77777777" w:rsidR="00C03282" w:rsidRDefault="00C03282" w:rsidP="00C032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697A" w14:textId="37417CB6" w:rsidR="00C03282" w:rsidRPr="00BB7871" w:rsidRDefault="00C03282" w:rsidP="00C03282">
    <w:pPr>
      <w:pStyle w:val="Footer"/>
      <w:ind w:right="360"/>
      <w:rPr>
        <w:rFonts w:ascii="Arial" w:hAnsi="Arial" w:cs="Arial"/>
        <w:color w:val="999999"/>
        <w:sz w:val="20"/>
        <w:lang w:val="ru-RU"/>
      </w:rPr>
    </w:pPr>
    <w:r w:rsidRPr="00BB7871">
      <w:rPr>
        <w:rStyle w:val="PageNumber"/>
        <w:rFonts w:ascii="Arial" w:hAnsi="Arial" w:cs="Arial"/>
        <w:color w:val="999999"/>
        <w:sz w:val="20"/>
        <w:lang w:val="ru-RU"/>
      </w:rPr>
      <w:t xml:space="preserve">Библиотека «Артефакт» — </w:t>
    </w:r>
    <w:r w:rsidRPr="00C03282">
      <w:rPr>
        <w:rStyle w:val="PageNumber"/>
        <w:rFonts w:ascii="Arial" w:hAnsi="Arial" w:cs="Arial"/>
        <w:color w:val="999999"/>
        <w:sz w:val="20"/>
      </w:rPr>
      <w:t>http</w:t>
    </w:r>
    <w:r w:rsidRPr="00BB7871">
      <w:rPr>
        <w:rStyle w:val="PageNumber"/>
        <w:rFonts w:ascii="Arial" w:hAnsi="Arial" w:cs="Arial"/>
        <w:color w:val="999999"/>
        <w:sz w:val="20"/>
        <w:lang w:val="ru-RU"/>
      </w:rPr>
      <w:t>://</w:t>
    </w:r>
    <w:r w:rsidRPr="00C03282">
      <w:rPr>
        <w:rStyle w:val="PageNumber"/>
        <w:rFonts w:ascii="Arial" w:hAnsi="Arial" w:cs="Arial"/>
        <w:color w:val="999999"/>
        <w:sz w:val="20"/>
      </w:rPr>
      <w:t>artefact</w:t>
    </w:r>
    <w:r w:rsidRPr="00BB7871">
      <w:rPr>
        <w:rStyle w:val="PageNumber"/>
        <w:rFonts w:ascii="Arial" w:hAnsi="Arial" w:cs="Arial"/>
        <w:color w:val="999999"/>
        <w:sz w:val="20"/>
        <w:lang w:val="ru-RU"/>
      </w:rPr>
      <w:t>.</w:t>
    </w:r>
    <w:r w:rsidRPr="00C03282">
      <w:rPr>
        <w:rStyle w:val="PageNumber"/>
        <w:rFonts w:ascii="Arial" w:hAnsi="Arial" w:cs="Arial"/>
        <w:color w:val="999999"/>
        <w:sz w:val="20"/>
      </w:rPr>
      <w:t>lib</w:t>
    </w:r>
    <w:r w:rsidRPr="00BB7871">
      <w:rPr>
        <w:rStyle w:val="PageNumber"/>
        <w:rFonts w:ascii="Arial" w:hAnsi="Arial" w:cs="Arial"/>
        <w:color w:val="999999"/>
        <w:sz w:val="20"/>
        <w:lang w:val="ru-RU"/>
      </w:rPr>
      <w:t>.</w:t>
    </w:r>
    <w:r w:rsidRPr="00C03282">
      <w:rPr>
        <w:rStyle w:val="PageNumber"/>
        <w:rFonts w:ascii="Arial" w:hAnsi="Arial" w:cs="Arial"/>
        <w:color w:val="999999"/>
        <w:sz w:val="20"/>
      </w:rPr>
      <w:t>ru</w:t>
    </w:r>
    <w:r w:rsidRPr="00BB787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E9680" w14:textId="77777777" w:rsidR="00C03282" w:rsidRDefault="00C03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7DBC" w14:textId="77777777" w:rsidR="00327A7C" w:rsidRDefault="00327A7C" w:rsidP="00C03282">
      <w:pPr>
        <w:spacing w:after="0" w:line="240" w:lineRule="auto"/>
      </w:pPr>
      <w:r>
        <w:separator/>
      </w:r>
    </w:p>
  </w:footnote>
  <w:footnote w:type="continuationSeparator" w:id="0">
    <w:p w14:paraId="108A6787" w14:textId="77777777" w:rsidR="00327A7C" w:rsidRDefault="00327A7C" w:rsidP="00C03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7E246" w14:textId="77777777" w:rsidR="00C03282" w:rsidRDefault="00C03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153CD" w14:textId="0C7CA84C" w:rsidR="00C03282" w:rsidRPr="00BB7871" w:rsidRDefault="00C03282" w:rsidP="00C03282">
    <w:pPr>
      <w:pStyle w:val="Header"/>
      <w:rPr>
        <w:rFonts w:ascii="Arial" w:hAnsi="Arial" w:cs="Arial"/>
        <w:color w:val="999999"/>
        <w:sz w:val="20"/>
        <w:lang w:val="ru-RU"/>
      </w:rPr>
    </w:pPr>
    <w:r w:rsidRPr="00BB7871">
      <w:rPr>
        <w:rFonts w:ascii="Arial" w:hAnsi="Arial" w:cs="Arial"/>
        <w:color w:val="999999"/>
        <w:sz w:val="20"/>
        <w:lang w:val="ru-RU"/>
      </w:rPr>
      <w:t xml:space="preserve">Библиотека «Артефакт» — </w:t>
    </w:r>
    <w:r w:rsidRPr="00C03282">
      <w:rPr>
        <w:rFonts w:ascii="Arial" w:hAnsi="Arial" w:cs="Arial"/>
        <w:color w:val="999999"/>
        <w:sz w:val="20"/>
      </w:rPr>
      <w:t>http</w:t>
    </w:r>
    <w:r w:rsidRPr="00BB7871">
      <w:rPr>
        <w:rFonts w:ascii="Arial" w:hAnsi="Arial" w:cs="Arial"/>
        <w:color w:val="999999"/>
        <w:sz w:val="20"/>
        <w:lang w:val="ru-RU"/>
      </w:rPr>
      <w:t>://</w:t>
    </w:r>
    <w:r w:rsidRPr="00C03282">
      <w:rPr>
        <w:rFonts w:ascii="Arial" w:hAnsi="Arial" w:cs="Arial"/>
        <w:color w:val="999999"/>
        <w:sz w:val="20"/>
      </w:rPr>
      <w:t>artefact</w:t>
    </w:r>
    <w:r w:rsidRPr="00BB7871">
      <w:rPr>
        <w:rFonts w:ascii="Arial" w:hAnsi="Arial" w:cs="Arial"/>
        <w:color w:val="999999"/>
        <w:sz w:val="20"/>
        <w:lang w:val="ru-RU"/>
      </w:rPr>
      <w:t>.</w:t>
    </w:r>
    <w:r w:rsidRPr="00C03282">
      <w:rPr>
        <w:rFonts w:ascii="Arial" w:hAnsi="Arial" w:cs="Arial"/>
        <w:color w:val="999999"/>
        <w:sz w:val="20"/>
      </w:rPr>
      <w:t>lib</w:t>
    </w:r>
    <w:r w:rsidRPr="00BB7871">
      <w:rPr>
        <w:rFonts w:ascii="Arial" w:hAnsi="Arial" w:cs="Arial"/>
        <w:color w:val="999999"/>
        <w:sz w:val="20"/>
        <w:lang w:val="ru-RU"/>
      </w:rPr>
      <w:t>.</w:t>
    </w:r>
    <w:r w:rsidRPr="00C03282">
      <w:rPr>
        <w:rFonts w:ascii="Arial" w:hAnsi="Arial" w:cs="Arial"/>
        <w:color w:val="999999"/>
        <w:sz w:val="20"/>
      </w:rPr>
      <w:t>ru</w:t>
    </w:r>
    <w:r w:rsidRPr="00BB7871">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E4EA" w14:textId="77777777" w:rsidR="00C03282" w:rsidRDefault="00C03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27A7C"/>
    <w:rsid w:val="003B49E5"/>
    <w:rsid w:val="005E53C0"/>
    <w:rsid w:val="006B503E"/>
    <w:rsid w:val="00AA1D8D"/>
    <w:rsid w:val="00B47730"/>
    <w:rsid w:val="00BB7871"/>
    <w:rsid w:val="00C03282"/>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34D176"/>
  <w14:defaultImageDpi w14:val="300"/>
  <w15:docId w15:val="{71A14E6D-E1E4-47DA-A0DE-EE0BD1766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3B49E5"/>
    <w:pPr>
      <w:spacing w:beforeLines="100" w:after="0" w:line="288" w:lineRule="atLeast"/>
    </w:pPr>
    <w:rPr>
      <w:rFonts w:ascii="Cambria" w:eastAsia="Cambria" w:hAnsi="Cambria" w:cs="Cambria"/>
      <w:color w:val="000000"/>
      <w:sz w:val="24"/>
      <w:szCs w:val="24"/>
      <w:lang w:val="en" w:eastAsia="en"/>
    </w:rPr>
  </w:style>
  <w:style w:type="paragraph" w:customStyle="1" w:styleId="Para07">
    <w:name w:val="Para 07"/>
    <w:basedOn w:val="Normal"/>
    <w:qFormat/>
    <w:rsid w:val="003B49E5"/>
    <w:pPr>
      <w:spacing w:beforeLines="100" w:after="0" w:line="288" w:lineRule="atLeast"/>
      <w:ind w:firstLine="468"/>
    </w:pPr>
    <w:rPr>
      <w:rFonts w:ascii="Cambria" w:eastAsia="Cambria" w:hAnsi="Cambria" w:cs="Times New Roman"/>
      <w:i/>
      <w:iCs/>
      <w:color w:val="000000"/>
      <w:sz w:val="24"/>
      <w:szCs w:val="24"/>
      <w:lang w:val="en" w:eastAsia="en"/>
    </w:rPr>
  </w:style>
  <w:style w:type="paragraph" w:customStyle="1" w:styleId="Para24">
    <w:name w:val="Para 24"/>
    <w:basedOn w:val="Normal"/>
    <w:qFormat/>
    <w:rsid w:val="003B49E5"/>
    <w:pPr>
      <w:spacing w:beforeLines="100" w:afterLines="100" w:after="0" w:line="288" w:lineRule="atLeast"/>
    </w:pPr>
    <w:rPr>
      <w:rFonts w:ascii="Cambria" w:eastAsia="Cambria" w:hAnsi="Cambria" w:cs="Times New Roman"/>
      <w:i/>
      <w:iCs/>
      <w:color w:val="000000"/>
      <w:sz w:val="24"/>
      <w:szCs w:val="24"/>
      <w:lang w:val="en" w:eastAsia="en"/>
    </w:rPr>
  </w:style>
  <w:style w:type="paragraph" w:customStyle="1" w:styleId="Para30">
    <w:name w:val="Para 30"/>
    <w:basedOn w:val="Normal"/>
    <w:qFormat/>
    <w:rsid w:val="003B49E5"/>
    <w:pPr>
      <w:spacing w:beforeLines="100" w:before="187" w:after="187" w:line="288" w:lineRule="atLeast"/>
      <w:jc w:val="center"/>
    </w:pPr>
    <w:rPr>
      <w:rFonts w:ascii="Cambria" w:eastAsia="Cambria" w:hAnsi="Cambria" w:cs="Cambria"/>
      <w:color w:val="000000"/>
      <w:sz w:val="24"/>
      <w:szCs w:val="24"/>
      <w:lang w:val="en" w:eastAsia="en"/>
    </w:rPr>
  </w:style>
  <w:style w:type="character" w:customStyle="1" w:styleId="0Text">
    <w:name w:val="0 Text"/>
    <w:rsid w:val="003B49E5"/>
    <w:rPr>
      <w:i/>
      <w:iCs/>
    </w:rPr>
  </w:style>
  <w:style w:type="character" w:customStyle="1" w:styleId="1Text">
    <w:name w:val="1 Text"/>
    <w:rsid w:val="003B49E5"/>
    <w:rPr>
      <w:sz w:val="19"/>
      <w:szCs w:val="19"/>
    </w:rPr>
  </w:style>
  <w:style w:type="character" w:customStyle="1" w:styleId="2Text">
    <w:name w:val="2 Text"/>
    <w:rsid w:val="003B49E5"/>
    <w:rPr>
      <w:b/>
      <w:bCs/>
      <w:sz w:val="40"/>
      <w:szCs w:val="40"/>
    </w:rPr>
  </w:style>
  <w:style w:type="character" w:styleId="PageNumber">
    <w:name w:val="page number"/>
    <w:basedOn w:val="DefaultParagraphFont"/>
    <w:uiPriority w:val="99"/>
    <w:semiHidden/>
    <w:unhideWhenUsed/>
    <w:rsid w:val="00C0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69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5122</Words>
  <Characters>29202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34256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Bereaved Apartments</dc:title>
  <dc:subject/>
  <dc:creator>Barbara Kingsolver</dc:creator>
  <cp:keywords/>
  <dc:description/>
  <cp:lastModifiedBy>Andrey Piskunov</cp:lastModifiedBy>
  <cp:revision>7</cp:revision>
  <dcterms:created xsi:type="dcterms:W3CDTF">2013-12-23T23:15:00Z</dcterms:created>
  <dcterms:modified xsi:type="dcterms:W3CDTF">2026-02-02T06:38:00Z</dcterms:modified>
  <cp:category/>
</cp:coreProperties>
</file>